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247 Jazz-Funk Діти Solo Початківці Plus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Олена Рубан</w:t>
      </w:r>
    </w:p>
    <w:p>
      <w:pPr>
        <w:spacing w:before="0" w:after="0"/>
      </w:pPr>
      <w:r>
        <w:t>C - KATiA (Чернігів)</w:t>
      </w:r>
    </w:p>
    <w:p>
      <w:pPr>
        <w:spacing w:before="0" w:after="0"/>
      </w:pPr>
      <w:r>
        <w:t>D - Сидорцова Яна</w:t>
      </w:r>
    </w:p>
    <w:p>
      <w:pPr>
        <w:spacing w:before="0" w:after="0"/>
      </w:pPr>
      <w:r>
        <w:t>E - Шаповалова Тетяна</w:t>
      </w:r>
    </w:p>
    <w:p>
      <w:pPr>
        <w:spacing w:before="0" w:after="0"/>
      </w:pPr>
      <w:r>
        <w:t>F - Міщенко Альона</w:t>
      </w:r>
    </w:p>
    <w:p>
      <w:pPr>
        <w:spacing w:before="0" w:after="0"/>
      </w:pPr>
      <w:r>
        <w:t>G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#64 Рената. Маллакурбанова - 1 місце</w:t>
      </w:r>
    </w:p>
    <w:p>
      <w:pPr>
        <w:pStyle w:val="ListNumber"/>
      </w:pPr>
      <w:r>
        <w:t>#21 Анастасія. Бобир - 2 місце</w:t>
      </w:r>
    </w:p>
    <w:p>
      <w:pPr>
        <w:pStyle w:val="ListNumber"/>
      </w:pPr>
      <w:r>
        <w:t>#396 Аліса Богатикова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64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396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